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462233" name="0e8d8be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7791298" name="0e8d8be0-ae66-11f0-b416-013d21ebccd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8783744" name="55ad18b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791029" name="55ad18b0-ae66-11f0-b416-013d21ebccd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0622964" name="810cead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01619" name="810cead0-ae66-11f0-b416-013d21ebccd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9585300" name="c71450e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775738" name="c71450e0-ae66-11f0-b416-013d21ebccd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Gasofen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6267203" name="a0f0378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3258799" name="a0f03780-ae66-11f0-b416-013d21ebccd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DG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2364941" name="0b32d2b0-ae67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851255" name="0b32d2b0-ae67-11f0-b416-013d21ebccd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7685649" name="52710b10-ae67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038799" name="52710b10-ae67-11f0-b416-013d21ebccd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1671034" name="1a1f0e0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144063" name="1a1f0e00-ae68-11f0-b416-013d21ebccd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4859010" name="524a2cb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115818" name="524a2cb0-ae68-11f0-b416-013d21ebccd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2917332" name="89ef046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106073" name="89ef0460-ae68-11f0-b416-013d21ebccd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6322812" name="932770c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1331263" name="932770c0-ae69-11f0-b416-013d21ebccd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154495" name="aefd4b8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145745" name="aefd4b80-ae69-11f0-b416-013d21ebccd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2533507" name="c1a2b3b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9212929" name="c1a2b3b0-ae69-11f0-b416-013d21ebccd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9052528" name="381cbfe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8236601" name="381cbfe0-ae6a-11f0-b416-013d21ebccd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5651363" name="f3217d3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607966" name="f3217d30-ae6a-11f0-b416-013d21ebccd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1804392" name="0698db6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5669695" name="0698db60-ae6b-11f0-b416-013d21ebccd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6756742" name="18e6fbd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043246" name="18e6fbd0-ae6b-11f0-b416-013d21ebccd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5346654" name="35796fd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2180588" name="35796fd0-ae6b-11f0-b416-013d21ebccd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Gasofen </w:t>
            </w:r>
          </w:p>
        </w:tc>
        <w:tc>
          <w:p>
            <w:pPr>
              <w:spacing w:before="0" w:after="0" w:line="240" w:lineRule="auto"/>
            </w:pPr>
            <w:r>
              <w:t>Gasofen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7132965" name="6af1556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2905909" name="6af15560-ae6b-11f0-b416-013d21ebccd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8956154" name="8e86d4a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296375" name="8e86d4a0-ae6b-11f0-b416-013d21ebccd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Wekstatt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Faserzement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8753819" name="2a5a936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768341" name="2a5a9360-ae6e-11f0-b416-013d21ebccd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Wekstatt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Gasofen </w:t>
            </w:r>
          </w:p>
        </w:tc>
        <w:tc>
          <w:p>
            <w:pPr>
              <w:spacing w:before="0" w:after="0" w:line="240" w:lineRule="auto"/>
            </w:pPr>
            <w:r>
              <w:t>Gasofen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5043262" name="52f8866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909060" name="52f88660-ae6e-11f0-b416-013d21ebccd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Wekstatt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3750549" name="b38ea13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5295891" name="b38ea130-ae6e-11f0-b416-013d21ebccd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Wekstatt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Beleuchtung </w:t>
            </w:r>
          </w:p>
        </w:tc>
        <w:tc>
          <w:p>
            <w:pPr>
              <w:spacing w:before="0" w:after="0" w:line="240" w:lineRule="auto"/>
            </w:pPr>
            <w:r>
              <w:t>Beleuchtung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7651007" name="c76cfe9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640956" name="c76cfe90-ae6e-11f0-b416-013d21ebccd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9485926" name="3831b530-ae6f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7769219" name="3831b530-ae6f-11f0-b416-013d21ebccd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6429969" name="6d8745b0-ae6f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2610441" name="6d8745b0-ae6f-11f0-b416-013d21ebccd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5266999" name="3a394f90-ae70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5863315" name="3a394f90-ae70-11f0-b416-013d21ebccd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5148482" name="0d01e1d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8893742" name="0d01e1d0-ae71-11f0-b416-013d21ebccd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Türblätter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6385756" name="2fc3212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0375346" name="2fc32120-ae71-11f0-b416-013d21ebccd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219580" name="81ebd82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0858498" name="81ebd820-ae71-11f0-b416-013d21ebccd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2112449" name="93a35de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027483" name="93a35de0-ae71-11f0-b416-013d21ebccd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1693006" name="410cdf0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9982599" name="410cdf00-ae73-11f0-b416-013d21ebccd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6616195" name="68d77c7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034178" name="68d77c70-ae73-11f0-b416-013d21ebccd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2547076" name="7e727df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3530923" name="7e727df0-ae73-11f0-b416-013d21ebccd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Oberdorfweg 6, 9030 Abtwil</w:t>
          </w:r>
        </w:p>
        <w:p>
          <w:pPr>
            <w:spacing w:before="0" w:after="0"/>
          </w:pPr>
          <w:r>
            <w:t>545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